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CD6D8" w14:textId="09BA8FED" w:rsidR="008A2641" w:rsidRPr="009A1DFB" w:rsidRDefault="00332DC5">
      <w:pPr>
        <w:pStyle w:val="Heading1"/>
        <w:rPr>
          <w:rFonts w:cstheme="majorHAnsi"/>
          <w:lang w:val="en-GB"/>
        </w:rPr>
      </w:pPr>
      <w:r w:rsidRPr="009A1DFB">
        <w:rPr>
          <w:rFonts w:cstheme="majorHAnsi"/>
          <w:lang w:val="en-GB"/>
        </w:rPr>
        <w:t>Curriculum Vitae</w:t>
      </w:r>
      <w:r w:rsidR="008A2641" w:rsidRPr="009A1DFB">
        <w:rPr>
          <w:rFonts w:cstheme="majorHAnsi"/>
          <w:lang w:val="en-GB"/>
        </w:rPr>
        <w:t xml:space="preserve"> (</w:t>
      </w:r>
      <w:r w:rsidRPr="009A1DFB">
        <w:rPr>
          <w:rFonts w:cstheme="majorHAnsi"/>
          <w:lang w:val="en-GB"/>
        </w:rPr>
        <w:t>template</w:t>
      </w:r>
      <w:r w:rsidR="008A2641" w:rsidRPr="009A1DFB">
        <w:rPr>
          <w:rFonts w:cstheme="majorHAnsi"/>
          <w:lang w:val="en-GB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610"/>
      </w:tblGrid>
      <w:tr w:rsidR="008A2641" w:rsidRPr="009A1DFB" w14:paraId="0C6F2A69" w14:textId="77777777" w:rsidTr="00332DC5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EDC7228" w14:textId="0E63FF7C" w:rsidR="008A2641" w:rsidRPr="009A1DFB" w:rsidRDefault="008A2641" w:rsidP="008A2641">
            <w:pPr>
              <w:pStyle w:val="Heading3"/>
              <w:outlineLvl w:val="2"/>
              <w:rPr>
                <w:rFonts w:cstheme="majorHAnsi"/>
                <w:lang w:val="en-GB"/>
              </w:rPr>
            </w:pPr>
            <w:r w:rsidRPr="009A1DFB">
              <w:rPr>
                <w:rFonts w:cstheme="majorHAnsi"/>
                <w:color w:val="365F91" w:themeColor="accent1" w:themeShade="BF"/>
                <w:lang w:val="en-GB"/>
              </w:rPr>
              <w:t xml:space="preserve">1. </w:t>
            </w:r>
            <w:r w:rsidR="00332DC5" w:rsidRPr="009A1DFB">
              <w:rPr>
                <w:rFonts w:cstheme="majorHAnsi"/>
                <w:color w:val="365F91" w:themeColor="accent1" w:themeShade="BF"/>
                <w:lang w:val="en-GB"/>
              </w:rPr>
              <w:t>Basic information</w:t>
            </w:r>
          </w:p>
          <w:p w14:paraId="2338D053" w14:textId="77777777" w:rsidR="00526BEB" w:rsidRPr="009A1DFB" w:rsidRDefault="00526BEB" w:rsidP="00672339">
            <w:pPr>
              <w:rPr>
                <w:rFonts w:asciiTheme="majorHAnsi" w:hAnsiTheme="majorHAnsi" w:cstheme="majorHAnsi"/>
                <w:lang w:val="en-GB"/>
              </w:rPr>
            </w:pPr>
          </w:p>
          <w:p w14:paraId="2E58268A" w14:textId="40645EE5" w:rsidR="00672339" w:rsidRPr="009A1DFB" w:rsidRDefault="00332DC5" w:rsidP="00672339">
            <w:pPr>
              <w:rPr>
                <w:rFonts w:asciiTheme="majorHAnsi" w:hAnsiTheme="majorHAnsi" w:cstheme="majorHAnsi"/>
                <w:i/>
                <w:iCs/>
                <w:lang w:val="en-GB"/>
              </w:rPr>
            </w:pPr>
            <w:r w:rsidRPr="009A1DFB">
              <w:rPr>
                <w:rFonts w:asciiTheme="majorHAnsi" w:hAnsiTheme="majorHAnsi" w:cstheme="majorHAnsi"/>
                <w:i/>
                <w:iCs/>
                <w:lang w:val="en-GB"/>
              </w:rPr>
              <w:t>Name and Surname</w:t>
            </w:r>
            <w:r w:rsidR="00672339" w:rsidRPr="009A1DFB">
              <w:rPr>
                <w:rFonts w:asciiTheme="majorHAnsi" w:hAnsiTheme="majorHAnsi" w:cstheme="majorHAnsi"/>
                <w:i/>
                <w:iCs/>
                <w:lang w:val="en-GB"/>
              </w:rPr>
              <w:t>:</w:t>
            </w:r>
          </w:p>
          <w:p w14:paraId="06CB3861" w14:textId="5AB2282F" w:rsidR="00672339" w:rsidRPr="009A1DFB" w:rsidRDefault="00332DC5" w:rsidP="00672339">
            <w:pPr>
              <w:rPr>
                <w:rFonts w:asciiTheme="majorHAnsi" w:hAnsiTheme="majorHAnsi" w:cstheme="majorHAnsi"/>
                <w:i/>
                <w:iCs/>
                <w:lang w:val="en-GB"/>
              </w:rPr>
            </w:pPr>
            <w:r w:rsidRPr="009A1DFB">
              <w:rPr>
                <w:rFonts w:asciiTheme="majorHAnsi" w:hAnsiTheme="majorHAnsi" w:cstheme="majorHAnsi"/>
                <w:i/>
                <w:iCs/>
                <w:lang w:val="en-GB"/>
              </w:rPr>
              <w:t>Address</w:t>
            </w:r>
            <w:r w:rsidR="00672339" w:rsidRPr="009A1DFB">
              <w:rPr>
                <w:rFonts w:asciiTheme="majorHAnsi" w:hAnsiTheme="majorHAnsi" w:cstheme="majorHAnsi"/>
                <w:i/>
                <w:iCs/>
                <w:lang w:val="en-GB"/>
              </w:rPr>
              <w:t>:</w:t>
            </w:r>
          </w:p>
          <w:p w14:paraId="3D3E9637" w14:textId="26376041" w:rsidR="00672339" w:rsidRPr="009A1DFB" w:rsidRDefault="00332DC5" w:rsidP="00672339">
            <w:pPr>
              <w:rPr>
                <w:rFonts w:asciiTheme="majorHAnsi" w:hAnsiTheme="majorHAnsi" w:cstheme="majorHAnsi"/>
                <w:i/>
                <w:iCs/>
                <w:lang w:val="en-GB"/>
              </w:rPr>
            </w:pPr>
            <w:r w:rsidRPr="009A1DFB">
              <w:rPr>
                <w:rFonts w:asciiTheme="majorHAnsi" w:hAnsiTheme="majorHAnsi" w:cstheme="majorHAnsi"/>
                <w:i/>
                <w:iCs/>
                <w:lang w:val="en-GB"/>
              </w:rPr>
              <w:t>Phone number</w:t>
            </w:r>
            <w:r w:rsidR="00672339" w:rsidRPr="009A1DFB">
              <w:rPr>
                <w:rFonts w:asciiTheme="majorHAnsi" w:hAnsiTheme="majorHAnsi" w:cstheme="majorHAnsi"/>
                <w:i/>
                <w:iCs/>
                <w:lang w:val="en-GB"/>
              </w:rPr>
              <w:t>:</w:t>
            </w:r>
          </w:p>
          <w:p w14:paraId="25157F91" w14:textId="25818FA5" w:rsidR="00672339" w:rsidRPr="009A1DFB" w:rsidRDefault="00672339" w:rsidP="00672339">
            <w:pPr>
              <w:rPr>
                <w:rFonts w:asciiTheme="majorHAnsi" w:hAnsiTheme="majorHAnsi" w:cstheme="majorHAnsi"/>
                <w:i/>
                <w:iCs/>
                <w:lang w:val="en-GB"/>
              </w:rPr>
            </w:pPr>
            <w:r w:rsidRPr="009A1DFB">
              <w:rPr>
                <w:rFonts w:asciiTheme="majorHAnsi" w:hAnsiTheme="majorHAnsi" w:cstheme="majorHAnsi"/>
                <w:i/>
                <w:iCs/>
                <w:lang w:val="en-GB"/>
              </w:rPr>
              <w:t>E-</w:t>
            </w:r>
            <w:r w:rsidR="00332DC5" w:rsidRPr="009A1DFB">
              <w:rPr>
                <w:rFonts w:asciiTheme="majorHAnsi" w:hAnsiTheme="majorHAnsi" w:cstheme="majorHAnsi"/>
                <w:i/>
                <w:iCs/>
                <w:lang w:val="en-GB"/>
              </w:rPr>
              <w:t>mail</w:t>
            </w:r>
            <w:r w:rsidRPr="009A1DFB">
              <w:rPr>
                <w:rFonts w:asciiTheme="majorHAnsi" w:hAnsiTheme="majorHAnsi" w:cstheme="majorHAnsi"/>
                <w:i/>
                <w:iCs/>
                <w:lang w:val="en-GB"/>
              </w:rPr>
              <w:t>:</w:t>
            </w:r>
          </w:p>
          <w:p w14:paraId="44CBB15F" w14:textId="73282112" w:rsidR="00672339" w:rsidRPr="009A1DFB" w:rsidRDefault="00332DC5" w:rsidP="00672339">
            <w:pPr>
              <w:rPr>
                <w:rFonts w:asciiTheme="majorHAnsi" w:hAnsiTheme="majorHAnsi" w:cstheme="majorHAnsi"/>
                <w:i/>
                <w:iCs/>
                <w:lang w:val="en-GB"/>
              </w:rPr>
            </w:pPr>
            <w:r w:rsidRPr="009A1DFB">
              <w:rPr>
                <w:rFonts w:asciiTheme="majorHAnsi" w:hAnsiTheme="majorHAnsi" w:cstheme="majorHAnsi"/>
                <w:i/>
                <w:iCs/>
                <w:lang w:val="en-GB"/>
              </w:rPr>
              <w:t>Nationality</w:t>
            </w:r>
            <w:r w:rsidR="00672339" w:rsidRPr="009A1DFB">
              <w:rPr>
                <w:rFonts w:asciiTheme="majorHAnsi" w:hAnsiTheme="majorHAnsi" w:cstheme="majorHAnsi"/>
                <w:i/>
                <w:iCs/>
                <w:lang w:val="en-GB"/>
              </w:rPr>
              <w:t>:</w:t>
            </w:r>
          </w:p>
          <w:p w14:paraId="0376AD74" w14:textId="77777777" w:rsidR="008A2641" w:rsidRDefault="00332DC5" w:rsidP="00672339">
            <w:pPr>
              <w:rPr>
                <w:rFonts w:asciiTheme="majorHAnsi" w:hAnsiTheme="majorHAnsi" w:cstheme="majorHAnsi"/>
                <w:i/>
                <w:iCs/>
                <w:lang w:val="en-GB"/>
              </w:rPr>
            </w:pPr>
            <w:r w:rsidRPr="009A1DFB">
              <w:rPr>
                <w:rFonts w:asciiTheme="majorHAnsi" w:hAnsiTheme="majorHAnsi" w:cstheme="majorHAnsi"/>
                <w:i/>
                <w:iCs/>
                <w:lang w:val="en-GB"/>
              </w:rPr>
              <w:t>Date of birth</w:t>
            </w:r>
            <w:r w:rsidR="00672339" w:rsidRPr="009A1DFB">
              <w:rPr>
                <w:rFonts w:asciiTheme="majorHAnsi" w:hAnsiTheme="majorHAnsi" w:cstheme="majorHAnsi"/>
                <w:i/>
                <w:iCs/>
                <w:lang w:val="en-GB"/>
              </w:rPr>
              <w:t xml:space="preserve"> (</w:t>
            </w:r>
            <w:r w:rsidRPr="009A1DFB">
              <w:rPr>
                <w:rFonts w:asciiTheme="majorHAnsi" w:hAnsiTheme="majorHAnsi" w:cstheme="majorHAnsi"/>
                <w:i/>
                <w:iCs/>
                <w:lang w:val="en-GB"/>
              </w:rPr>
              <w:t>optional</w:t>
            </w:r>
            <w:r w:rsidR="00672339" w:rsidRPr="009A1DFB">
              <w:rPr>
                <w:rFonts w:asciiTheme="majorHAnsi" w:hAnsiTheme="majorHAnsi" w:cstheme="majorHAnsi"/>
                <w:i/>
                <w:iCs/>
                <w:lang w:val="en-GB"/>
              </w:rPr>
              <w:t>)</w:t>
            </w:r>
            <w:r w:rsidRPr="009A1DFB">
              <w:rPr>
                <w:rFonts w:asciiTheme="majorHAnsi" w:hAnsiTheme="majorHAnsi" w:cstheme="majorHAnsi"/>
                <w:i/>
                <w:iCs/>
                <w:lang w:val="en-GB"/>
              </w:rPr>
              <w:t>:</w:t>
            </w:r>
          </w:p>
          <w:p w14:paraId="4772FCFE" w14:textId="1F365C11" w:rsidR="009A1DFB" w:rsidRPr="009A1DFB" w:rsidRDefault="009A1DFB" w:rsidP="00672339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8A2641" w:rsidRPr="009A1DFB" w14:paraId="490C1A1A" w14:textId="77777777" w:rsidTr="00332DC5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F98965" w14:textId="499105C7" w:rsidR="00526BEB" w:rsidRPr="009A1DFB" w:rsidRDefault="008A2641" w:rsidP="00526BEB">
            <w:pPr>
              <w:pStyle w:val="Heading3"/>
              <w:outlineLvl w:val="2"/>
              <w:rPr>
                <w:rFonts w:cstheme="majorHAnsi"/>
                <w:color w:val="365F91" w:themeColor="accent1" w:themeShade="BF"/>
                <w:lang w:val="en-GB"/>
              </w:rPr>
            </w:pPr>
            <w:r w:rsidRPr="009A1DFB">
              <w:rPr>
                <w:rFonts w:cstheme="majorHAnsi"/>
                <w:color w:val="365F91" w:themeColor="accent1" w:themeShade="BF"/>
                <w:lang w:val="en-GB"/>
              </w:rPr>
              <w:t xml:space="preserve">2. </w:t>
            </w:r>
            <w:r w:rsidR="00332DC5" w:rsidRPr="009A1DFB">
              <w:rPr>
                <w:rFonts w:cstheme="majorHAnsi"/>
                <w:color w:val="365F91" w:themeColor="accent1" w:themeShade="BF"/>
                <w:lang w:val="en-GB"/>
              </w:rPr>
              <w:t>Education</w:t>
            </w:r>
          </w:p>
          <w:p w14:paraId="1E04E50D" w14:textId="77777777" w:rsidR="00526BEB" w:rsidRPr="009A1DFB" w:rsidRDefault="00526BEB" w:rsidP="00526BEB">
            <w:pPr>
              <w:rPr>
                <w:rFonts w:asciiTheme="majorHAnsi" w:hAnsiTheme="majorHAnsi" w:cstheme="majorHAnsi"/>
                <w:lang w:val="en-GB"/>
              </w:rPr>
            </w:pPr>
          </w:p>
          <w:p w14:paraId="1FBAAA81" w14:textId="74E55BEF" w:rsidR="00526BEB" w:rsidRPr="009A1DFB" w:rsidRDefault="00526BEB" w:rsidP="00526BEB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8A2641" w:rsidRPr="009A1DFB" w14:paraId="12C25518" w14:textId="77777777" w:rsidTr="00332DC5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309217" w14:textId="31034D53" w:rsidR="008A2641" w:rsidRPr="009A1DFB" w:rsidRDefault="008A2641" w:rsidP="00526BEB">
            <w:pPr>
              <w:pStyle w:val="Heading3"/>
              <w:outlineLvl w:val="2"/>
              <w:rPr>
                <w:rFonts w:cstheme="majorHAnsi"/>
                <w:color w:val="365F91" w:themeColor="accent1" w:themeShade="BF"/>
                <w:lang w:val="en-GB"/>
              </w:rPr>
            </w:pPr>
            <w:r w:rsidRPr="009A1DFB">
              <w:rPr>
                <w:rFonts w:cstheme="majorHAnsi"/>
                <w:color w:val="365F91" w:themeColor="accent1" w:themeShade="BF"/>
                <w:lang w:val="en-GB"/>
              </w:rPr>
              <w:t xml:space="preserve">3. </w:t>
            </w:r>
            <w:r w:rsidR="00332DC5" w:rsidRPr="009A1DFB">
              <w:rPr>
                <w:rFonts w:cstheme="majorHAnsi"/>
                <w:color w:val="365F91" w:themeColor="accent1" w:themeShade="BF"/>
                <w:lang w:val="en-GB"/>
              </w:rPr>
              <w:t>Language Skills</w:t>
            </w:r>
          </w:p>
          <w:p w14:paraId="2FB74419" w14:textId="0452BB3A" w:rsidR="00526BEB" w:rsidRPr="009A1DFB" w:rsidRDefault="00526BEB" w:rsidP="00526BEB">
            <w:pPr>
              <w:rPr>
                <w:rFonts w:asciiTheme="majorHAnsi" w:hAnsiTheme="majorHAnsi" w:cstheme="majorHAnsi"/>
                <w:lang w:val="en-GB"/>
              </w:rPr>
            </w:pPr>
          </w:p>
          <w:p w14:paraId="70522871" w14:textId="3E612438" w:rsidR="00526BEB" w:rsidRPr="009A1DFB" w:rsidRDefault="00526BEB" w:rsidP="00526BEB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8A2641" w:rsidRPr="009A1DFB" w14:paraId="5F205AA0" w14:textId="77777777" w:rsidTr="00332DC5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F2F743" w14:textId="050801B6" w:rsidR="008A2641" w:rsidRPr="009A1DFB" w:rsidRDefault="008A2641" w:rsidP="008A2641">
            <w:pPr>
              <w:pStyle w:val="Heading3"/>
              <w:outlineLvl w:val="2"/>
              <w:rPr>
                <w:rFonts w:cstheme="majorHAnsi"/>
                <w:color w:val="365F91" w:themeColor="accent1" w:themeShade="BF"/>
                <w:lang w:val="en-GB"/>
              </w:rPr>
            </w:pPr>
            <w:r w:rsidRPr="009A1DFB">
              <w:rPr>
                <w:rFonts w:cstheme="majorHAnsi"/>
                <w:color w:val="365F91" w:themeColor="accent1" w:themeShade="BF"/>
                <w:lang w:val="en-GB"/>
              </w:rPr>
              <w:t xml:space="preserve">4. </w:t>
            </w:r>
            <w:r w:rsidR="00332DC5" w:rsidRPr="009A1DFB">
              <w:rPr>
                <w:rFonts w:cstheme="majorHAnsi"/>
                <w:color w:val="365F91" w:themeColor="accent1" w:themeShade="BF"/>
                <w:lang w:val="en-GB"/>
              </w:rPr>
              <w:t>Key competencies</w:t>
            </w:r>
          </w:p>
          <w:p w14:paraId="25BA13CA" w14:textId="6E95E51A" w:rsidR="00526BEB" w:rsidRPr="009A1DFB" w:rsidRDefault="00526BEB" w:rsidP="00526BEB">
            <w:pPr>
              <w:rPr>
                <w:rFonts w:asciiTheme="majorHAnsi" w:hAnsiTheme="majorHAnsi" w:cstheme="majorHAnsi"/>
                <w:lang w:val="en-GB"/>
              </w:rPr>
            </w:pPr>
          </w:p>
          <w:p w14:paraId="0783038B" w14:textId="77777777" w:rsidR="00526BEB" w:rsidRPr="009A1DFB" w:rsidRDefault="00526BEB" w:rsidP="00526BEB">
            <w:pPr>
              <w:rPr>
                <w:rFonts w:asciiTheme="majorHAnsi" w:hAnsiTheme="majorHAnsi" w:cstheme="majorHAnsi"/>
                <w:i/>
                <w:iCs/>
                <w:lang w:val="en-GB"/>
              </w:rPr>
            </w:pPr>
          </w:p>
          <w:p w14:paraId="44474219" w14:textId="040365AD" w:rsidR="00526BEB" w:rsidRPr="009A1DFB" w:rsidRDefault="00526BEB" w:rsidP="00526BEB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8A2641" w:rsidRPr="009A1DFB" w14:paraId="29E06F58" w14:textId="77777777" w:rsidTr="00332DC5">
        <w:tc>
          <w:tcPr>
            <w:tcW w:w="500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017DA2" w14:textId="0F17B3BA" w:rsidR="008A2641" w:rsidRPr="009A1DFB" w:rsidRDefault="008A2641" w:rsidP="008A2641">
            <w:pPr>
              <w:pStyle w:val="Heading3"/>
              <w:outlineLvl w:val="2"/>
              <w:rPr>
                <w:rFonts w:cstheme="majorHAnsi"/>
                <w:color w:val="365F91" w:themeColor="accent1" w:themeShade="BF"/>
                <w:lang w:val="en-GB"/>
              </w:rPr>
            </w:pPr>
            <w:r w:rsidRPr="009A1DFB">
              <w:rPr>
                <w:rFonts w:cstheme="majorHAnsi"/>
                <w:color w:val="365F91" w:themeColor="accent1" w:themeShade="BF"/>
                <w:lang w:val="en-GB"/>
              </w:rPr>
              <w:t xml:space="preserve">5. </w:t>
            </w:r>
            <w:r w:rsidR="00332DC5" w:rsidRPr="009A1DFB">
              <w:rPr>
                <w:rFonts w:cstheme="majorHAnsi"/>
                <w:color w:val="365F91" w:themeColor="accent1" w:themeShade="BF"/>
                <w:lang w:val="en-GB"/>
              </w:rPr>
              <w:t>Work experience</w:t>
            </w:r>
            <w:r w:rsidRPr="009A1DFB">
              <w:rPr>
                <w:rFonts w:cstheme="majorHAnsi"/>
                <w:color w:val="365F91" w:themeColor="accent1" w:themeShade="BF"/>
                <w:lang w:val="en-GB"/>
              </w:rPr>
              <w:t xml:space="preserve"> (</w:t>
            </w:r>
            <w:r w:rsidR="00332DC5" w:rsidRPr="009A1DFB">
              <w:rPr>
                <w:rFonts w:cstheme="majorHAnsi"/>
                <w:color w:val="365F91" w:themeColor="accent1" w:themeShade="BF"/>
                <w:lang w:val="en-GB"/>
              </w:rPr>
              <w:t>in chronological order</w:t>
            </w:r>
            <w:r w:rsidRPr="009A1DFB">
              <w:rPr>
                <w:rFonts w:cstheme="majorHAnsi"/>
                <w:color w:val="365F91" w:themeColor="accent1" w:themeShade="BF"/>
                <w:lang w:val="en-GB"/>
              </w:rPr>
              <w:t>)</w:t>
            </w:r>
          </w:p>
          <w:p w14:paraId="00CAB94E" w14:textId="77777777" w:rsidR="00526BEB" w:rsidRPr="009A1DFB" w:rsidRDefault="00526BEB" w:rsidP="00526BEB">
            <w:pPr>
              <w:rPr>
                <w:rFonts w:asciiTheme="majorHAnsi" w:hAnsiTheme="majorHAnsi" w:cstheme="majorHAnsi"/>
                <w:lang w:val="en-GB"/>
              </w:rPr>
            </w:pPr>
          </w:p>
          <w:p w14:paraId="30951ADA" w14:textId="2E5B0427" w:rsidR="00526BEB" w:rsidRPr="009A1DFB" w:rsidRDefault="00332DC5" w:rsidP="00526BEB">
            <w:pPr>
              <w:rPr>
                <w:rFonts w:asciiTheme="majorHAnsi" w:hAnsiTheme="majorHAnsi" w:cstheme="majorHAnsi"/>
                <w:i/>
                <w:iCs/>
                <w:lang w:val="en-GB"/>
              </w:rPr>
            </w:pPr>
            <w:r w:rsidRPr="009A1DFB">
              <w:rPr>
                <w:rFonts w:asciiTheme="majorHAnsi" w:hAnsiTheme="majorHAnsi" w:cstheme="majorHAnsi"/>
                <w:i/>
                <w:iCs/>
                <w:lang w:val="en-GB"/>
              </w:rPr>
              <w:t>Work position</w:t>
            </w:r>
          </w:p>
          <w:p w14:paraId="6333DC35" w14:textId="07C95428" w:rsidR="00526BEB" w:rsidRPr="009A1DFB" w:rsidRDefault="00332DC5" w:rsidP="00526BEB">
            <w:pPr>
              <w:rPr>
                <w:rFonts w:asciiTheme="majorHAnsi" w:hAnsiTheme="majorHAnsi" w:cstheme="majorHAnsi"/>
                <w:i/>
                <w:iCs/>
                <w:lang w:val="en-GB"/>
              </w:rPr>
            </w:pPr>
            <w:r w:rsidRPr="009A1DFB">
              <w:rPr>
                <w:rFonts w:asciiTheme="majorHAnsi" w:hAnsiTheme="majorHAnsi" w:cstheme="majorHAnsi"/>
                <w:i/>
                <w:iCs/>
                <w:lang w:val="en-GB"/>
              </w:rPr>
              <w:t>Organization</w:t>
            </w:r>
            <w:r w:rsidR="00526BEB" w:rsidRPr="009A1DFB">
              <w:rPr>
                <w:rFonts w:asciiTheme="majorHAnsi" w:hAnsiTheme="majorHAnsi" w:cstheme="majorHAnsi"/>
                <w:i/>
                <w:iCs/>
                <w:lang w:val="en-GB"/>
              </w:rPr>
              <w:t xml:space="preserve"> / </w:t>
            </w:r>
            <w:r w:rsidRPr="009A1DFB">
              <w:rPr>
                <w:rFonts w:asciiTheme="majorHAnsi" w:hAnsiTheme="majorHAnsi" w:cstheme="majorHAnsi"/>
                <w:i/>
                <w:iCs/>
                <w:lang w:val="en-GB"/>
              </w:rPr>
              <w:t>Country</w:t>
            </w:r>
          </w:p>
          <w:p w14:paraId="5793D43D" w14:textId="1A5C0181" w:rsidR="00526BEB" w:rsidRPr="009A1DFB" w:rsidRDefault="00332DC5" w:rsidP="00526BEB">
            <w:pPr>
              <w:rPr>
                <w:rFonts w:asciiTheme="majorHAnsi" w:hAnsiTheme="majorHAnsi" w:cstheme="majorHAnsi"/>
                <w:i/>
                <w:iCs/>
                <w:lang w:val="en-GB"/>
              </w:rPr>
            </w:pPr>
            <w:r w:rsidRPr="009A1DFB">
              <w:rPr>
                <w:rFonts w:asciiTheme="majorHAnsi" w:hAnsiTheme="majorHAnsi" w:cstheme="majorHAnsi"/>
                <w:i/>
                <w:iCs/>
                <w:lang w:val="en-GB"/>
              </w:rPr>
              <w:t>Duration</w:t>
            </w:r>
            <w:r w:rsidR="00526BEB" w:rsidRPr="009A1DFB">
              <w:rPr>
                <w:rFonts w:asciiTheme="majorHAnsi" w:hAnsiTheme="majorHAnsi" w:cstheme="majorHAnsi"/>
                <w:i/>
                <w:iCs/>
                <w:lang w:val="en-GB"/>
              </w:rPr>
              <w:t xml:space="preserve"> (MM/LLLL – MM/LLLL) </w:t>
            </w:r>
          </w:p>
          <w:p w14:paraId="77419625" w14:textId="1E4B8819" w:rsidR="008A2641" w:rsidRPr="009A1DFB" w:rsidRDefault="00332DC5" w:rsidP="00526BEB">
            <w:pPr>
              <w:rPr>
                <w:rFonts w:asciiTheme="majorHAnsi" w:hAnsiTheme="majorHAnsi" w:cstheme="majorHAnsi"/>
                <w:i/>
                <w:iCs/>
                <w:lang w:val="en-GB"/>
              </w:rPr>
            </w:pPr>
            <w:r w:rsidRPr="009A1DFB">
              <w:rPr>
                <w:rFonts w:asciiTheme="majorHAnsi" w:hAnsiTheme="majorHAnsi" w:cstheme="majorHAnsi"/>
                <w:i/>
                <w:iCs/>
                <w:lang w:val="en-GB"/>
              </w:rPr>
              <w:t xml:space="preserve">Describe the main tasks, responsibilities and achievements </w:t>
            </w:r>
          </w:p>
        </w:tc>
      </w:tr>
    </w:tbl>
    <w:p w14:paraId="3586D792" w14:textId="3E4D0D1D" w:rsidR="000843C0" w:rsidRPr="009A1DFB" w:rsidRDefault="000843C0">
      <w:pPr>
        <w:pStyle w:val="Heading1"/>
        <w:rPr>
          <w:rFonts w:cstheme="majorHAnsi"/>
          <w:lang w:val="en-GB"/>
        </w:rPr>
      </w:pPr>
    </w:p>
    <w:p w14:paraId="16B4FBF2" w14:textId="77777777" w:rsidR="000843C0" w:rsidRPr="009A1DFB" w:rsidRDefault="000843C0" w:rsidP="008A2641">
      <w:pPr>
        <w:pStyle w:val="Heading3"/>
        <w:rPr>
          <w:rFonts w:cstheme="majorHAnsi"/>
          <w:lang w:val="en-GB"/>
        </w:rPr>
      </w:pPr>
    </w:p>
    <w:p w14:paraId="77B83355" w14:textId="77777777" w:rsidR="000843C0" w:rsidRPr="009A1DFB" w:rsidRDefault="000843C0" w:rsidP="008A2641">
      <w:pPr>
        <w:pStyle w:val="Heading3"/>
        <w:rPr>
          <w:rFonts w:cstheme="majorHAnsi"/>
          <w:lang w:val="en-GB"/>
        </w:rPr>
      </w:pPr>
    </w:p>
    <w:p w14:paraId="4E8B1923" w14:textId="77777777" w:rsidR="000843C0" w:rsidRPr="009A1DFB" w:rsidRDefault="000843C0" w:rsidP="008A2641">
      <w:pPr>
        <w:pStyle w:val="Heading3"/>
        <w:rPr>
          <w:rFonts w:cstheme="majorHAnsi"/>
          <w:lang w:val="en-GB"/>
        </w:rPr>
      </w:pPr>
    </w:p>
    <w:p w14:paraId="26B95230" w14:textId="77777777" w:rsidR="000843C0" w:rsidRPr="009A1DFB" w:rsidRDefault="000843C0" w:rsidP="008A2641">
      <w:pPr>
        <w:pStyle w:val="Heading3"/>
        <w:rPr>
          <w:rFonts w:cstheme="majorHAnsi"/>
          <w:lang w:val="en-GB"/>
        </w:rPr>
      </w:pPr>
    </w:p>
    <w:p w14:paraId="50C75F5E" w14:textId="77777777" w:rsidR="000843C0" w:rsidRPr="009A1DFB" w:rsidRDefault="000843C0" w:rsidP="008A2641">
      <w:pPr>
        <w:pStyle w:val="Heading3"/>
        <w:rPr>
          <w:rFonts w:cstheme="majorHAnsi"/>
          <w:lang w:val="en-GB"/>
        </w:rPr>
      </w:pPr>
    </w:p>
    <w:sectPr w:rsidR="000843C0" w:rsidRPr="009A1DFB" w:rsidSect="000346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9CC7B" w14:textId="77777777" w:rsidR="00402F0E" w:rsidRDefault="00402F0E" w:rsidP="00402F0E">
      <w:pPr>
        <w:spacing w:after="0" w:line="240" w:lineRule="auto"/>
      </w:pPr>
      <w:r>
        <w:separator/>
      </w:r>
    </w:p>
  </w:endnote>
  <w:endnote w:type="continuationSeparator" w:id="0">
    <w:p w14:paraId="2BDA63D7" w14:textId="77777777" w:rsidR="00402F0E" w:rsidRDefault="00402F0E" w:rsidP="00402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5FE51" w14:textId="77777777" w:rsidR="00402F0E" w:rsidRDefault="00402F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9FD12" w14:textId="77777777" w:rsidR="00402F0E" w:rsidRDefault="00402F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08C7" w14:textId="77777777" w:rsidR="00402F0E" w:rsidRDefault="00402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E1FA6" w14:textId="77777777" w:rsidR="00402F0E" w:rsidRDefault="00402F0E" w:rsidP="00402F0E">
      <w:pPr>
        <w:spacing w:after="0" w:line="240" w:lineRule="auto"/>
      </w:pPr>
      <w:r>
        <w:separator/>
      </w:r>
    </w:p>
  </w:footnote>
  <w:footnote w:type="continuationSeparator" w:id="0">
    <w:p w14:paraId="3FDF8DED" w14:textId="77777777" w:rsidR="00402F0E" w:rsidRDefault="00402F0E" w:rsidP="00402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8450" w14:textId="77777777" w:rsidR="00402F0E" w:rsidRDefault="00402F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B3D46" w14:textId="571ED6AA" w:rsidR="00402F0E" w:rsidRPr="00402F0E" w:rsidRDefault="00402F0E" w:rsidP="00402F0E">
    <w:pPr>
      <w:spacing w:after="240" w:line="240" w:lineRule="auto"/>
      <w:jc w:val="right"/>
      <w:rPr>
        <w:rFonts w:ascii="Calibri" w:eastAsia="MS ??" w:hAnsi="Calibri" w:cs="Calibri"/>
        <w:bCs/>
        <w:caps/>
        <w:color w:val="31849B"/>
        <w:sz w:val="24"/>
        <w:szCs w:val="24"/>
        <w:lang w:val="it-IT" w:eastAsia="sl-SI"/>
      </w:rPr>
    </w:pPr>
    <w:r w:rsidRPr="00402F0E">
      <w:rPr>
        <w:rFonts w:ascii="Calibri" w:eastAsia="MS ??" w:hAnsi="Calibri" w:cs="Calibri"/>
        <w:bCs/>
        <w:caps/>
        <w:color w:val="31849B"/>
        <w:sz w:val="24"/>
        <w:szCs w:val="24"/>
        <w:lang w:val="it-IT" w:eastAsia="sl-SI"/>
      </w:rPr>
      <w:t>OBR</w:t>
    </w:r>
    <w:r>
      <w:rPr>
        <w:rFonts w:ascii="Calibri" w:eastAsia="MS ??" w:hAnsi="Calibri" w:cs="Calibri"/>
        <w:bCs/>
        <w:caps/>
        <w:color w:val="31849B"/>
        <w:sz w:val="24"/>
        <w:szCs w:val="24"/>
        <w:lang w:val="it-IT" w:eastAsia="sl-SI"/>
      </w:rPr>
      <w:t xml:space="preserve"> </w:t>
    </w:r>
    <w:r w:rsidRPr="00402F0E">
      <w:rPr>
        <w:rFonts w:ascii="Calibri" w:eastAsia="MS ??" w:hAnsi="Calibri" w:cs="Calibri"/>
        <w:bCs/>
        <w:caps/>
        <w:color w:val="31849B"/>
        <w:sz w:val="24"/>
        <w:szCs w:val="24"/>
        <w:lang w:val="it-IT" w:eastAsia="sl-SI"/>
      </w:rPr>
      <w:t>-</w:t>
    </w:r>
    <w:r>
      <w:rPr>
        <w:rFonts w:ascii="Calibri" w:eastAsia="MS ??" w:hAnsi="Calibri" w:cs="Calibri"/>
        <w:bCs/>
        <w:caps/>
        <w:color w:val="31849B"/>
        <w:sz w:val="24"/>
        <w:szCs w:val="24"/>
        <w:lang w:val="it-IT" w:eastAsia="sl-SI"/>
      </w:rPr>
      <w:t xml:space="preserve"> CV TEMPLATE</w:t>
    </w:r>
  </w:p>
  <w:p w14:paraId="162EED87" w14:textId="77777777" w:rsidR="00402F0E" w:rsidRDefault="00402F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333F7" w14:textId="77777777" w:rsidR="00402F0E" w:rsidRDefault="00402F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43C0"/>
    <w:rsid w:val="0015074B"/>
    <w:rsid w:val="0029639D"/>
    <w:rsid w:val="00326F90"/>
    <w:rsid w:val="00332DC5"/>
    <w:rsid w:val="00402F0E"/>
    <w:rsid w:val="00526BEB"/>
    <w:rsid w:val="00672339"/>
    <w:rsid w:val="008444D5"/>
    <w:rsid w:val="008A2641"/>
    <w:rsid w:val="009A1DFB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9D3D7D"/>
  <w14:defaultImageDpi w14:val="300"/>
  <w15:docId w15:val="{E7629A8C-1A01-460E-ACDF-8CE717ABA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Andreja Počivavšek Možina</cp:lastModifiedBy>
  <cp:revision>3</cp:revision>
  <dcterms:created xsi:type="dcterms:W3CDTF">2026-04-20T07:17:00Z</dcterms:created>
  <dcterms:modified xsi:type="dcterms:W3CDTF">2026-04-21T13:42:00Z</dcterms:modified>
  <cp:category/>
</cp:coreProperties>
</file>